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FA6E82" w:rsidRPr="008A3AE8" w:rsidRDefault="00FA6E82" w:rsidP="00FA6E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76-7-8/363</w:t>
      </w:r>
    </w:p>
    <w:p w:rsidR="00FA6E82" w:rsidRPr="00C23241" w:rsidRDefault="00FA6E82" w:rsidP="00FA6E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4D3624">
        <w:rPr>
          <w:rFonts w:ascii="Times New Roman" w:hAnsi="Times New Roman"/>
          <w:b/>
          <w:bCs/>
          <w:sz w:val="28"/>
          <w:szCs w:val="28"/>
          <w:lang w:val="uk-UA"/>
        </w:rPr>
        <w:t>Мельник</w:t>
      </w:r>
      <w:proofErr w:type="spellEnd"/>
      <w:r w:rsidR="004D3624">
        <w:rPr>
          <w:rFonts w:ascii="Times New Roman" w:hAnsi="Times New Roman"/>
          <w:b/>
          <w:bCs/>
          <w:sz w:val="28"/>
          <w:szCs w:val="28"/>
          <w:lang w:val="uk-UA"/>
        </w:rPr>
        <w:t xml:space="preserve"> Л.М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Мельник</w:t>
      </w:r>
      <w:proofErr w:type="spellEnd"/>
      <w:r w:rsidR="004D3624">
        <w:rPr>
          <w:rFonts w:ascii="Times New Roman" w:hAnsi="Times New Roman"/>
          <w:bCs/>
          <w:sz w:val="28"/>
          <w:szCs w:val="28"/>
          <w:lang w:val="uk-UA"/>
        </w:rPr>
        <w:t xml:space="preserve"> Людмили Михайлівни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FA6E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6E82" w:rsidRPr="00FA6E82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1A4C7A" w:rsidRPr="00A36253" w:rsidRDefault="001A4C7A" w:rsidP="00FA6E82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FA6E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Мельник</w:t>
      </w:r>
      <w:proofErr w:type="spellEnd"/>
      <w:r w:rsidR="004D3624">
        <w:rPr>
          <w:rFonts w:ascii="Times New Roman" w:hAnsi="Times New Roman"/>
          <w:bCs/>
          <w:sz w:val="28"/>
          <w:szCs w:val="28"/>
          <w:lang w:val="uk-UA"/>
        </w:rPr>
        <w:t xml:space="preserve"> Людмилі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Михайл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івні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60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 0,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Левади,14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4D3624">
        <w:rPr>
          <w:rFonts w:ascii="Times New Roman" w:hAnsi="Times New Roman"/>
          <w:bCs/>
          <w:sz w:val="28"/>
          <w:szCs w:val="28"/>
          <w:lang w:val="uk-UA"/>
        </w:rPr>
        <w:t>с.Павлівка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FA6E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r w:rsidR="004D3624" w:rsidRPr="004D3624">
        <w:rPr>
          <w:rFonts w:ascii="Times New Roman" w:hAnsi="Times New Roman"/>
          <w:bCs/>
          <w:sz w:val="28"/>
          <w:szCs w:val="28"/>
          <w:lang w:val="uk-UA"/>
        </w:rPr>
        <w:t>Мельник Людмилі Михайлівні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FA6E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FA6E8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FA6E8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D072FA" w:rsidRDefault="001A4C7A" w:rsidP="00FA6E82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bookmarkStart w:id="0" w:name="_GoBack"/>
      <w:r w:rsidRPr="00D072FA">
        <w:rPr>
          <w:b/>
          <w:sz w:val="28"/>
          <w:szCs w:val="28"/>
        </w:rPr>
        <w:t>Міський  голова                                    С.Волинський</w:t>
      </w:r>
      <w:bookmarkEnd w:id="0"/>
    </w:p>
    <w:sectPr w:rsidR="00C23241" w:rsidRPr="00D072FA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56734"/>
    <w:rsid w:val="00297B13"/>
    <w:rsid w:val="00317446"/>
    <w:rsid w:val="00385534"/>
    <w:rsid w:val="00402717"/>
    <w:rsid w:val="004D3624"/>
    <w:rsid w:val="005A0493"/>
    <w:rsid w:val="00606D34"/>
    <w:rsid w:val="006F5B6A"/>
    <w:rsid w:val="00773856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227D5"/>
    <w:rsid w:val="00C23241"/>
    <w:rsid w:val="00C36CA8"/>
    <w:rsid w:val="00D072FA"/>
    <w:rsid w:val="00D87CE5"/>
    <w:rsid w:val="00DB10AC"/>
    <w:rsid w:val="00F05318"/>
    <w:rsid w:val="00F922E0"/>
    <w:rsid w:val="00FA5864"/>
    <w:rsid w:val="00FA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0C630-CED2-49C0-9E39-B92E09905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2021-03-15T06:38:00Z</cp:lastPrinted>
  <dcterms:created xsi:type="dcterms:W3CDTF">2021-02-16T14:00:00Z</dcterms:created>
  <dcterms:modified xsi:type="dcterms:W3CDTF">2021-03-15T06:38:00Z</dcterms:modified>
</cp:coreProperties>
</file>